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2021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597608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492502" name="d23d3fc0-d899-11ef-9e15-ed811d7d3ae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684548" name="d9180280-d899-11ef-a09f-8170fdc3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602778" name="d9180280-d899-11ef-a09f-8170fdc375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36298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70537" name="f2b70010-d899-11ef-ae8c-fb7ad00b4f1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410722" name="f69cc5c0-d899-11ef-a8fa-85a7c98ab5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79637" name="f69cc5c0-d899-11ef-a8fa-85a7c98ab5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2013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122158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102279" name="3c4df580-d89a-11ef-99c1-7f64da6c14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107535" name="42796570-d89a-11ef-9b6e-0d2ec2640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588024" name="42796570-d89a-11ef-9b6e-0d2ec264038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Gem. Cheminée Bauer kein Asbest verwendet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976162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234912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114899" name="6e130c40-d89a-11ef-a4d8-01b0cbbb7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181299" name="6e130c40-d89a-11ef-a4d8-01b0cbbb76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2013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848929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518196" name="89880250-d89a-11ef-a0c4-871b1c946f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61768" name="8f67c340-d89a-11ef-bcda-9124760253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98600" name="8f67c340-d89a-11ef-bcda-91247602530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305158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97343" name="a1b74340-d89a-11ef-bc82-990d40854d3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313154" name="a7578a30-d89a-11ef-b968-35396762b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592967" name="a7578a30-d89a-11ef-b968-35396762bc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Boden/ 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2014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173282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478272" name="39588dd0-d89b-11ef-a7e7-71ecaaa14ff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35721" name="3d5d9b50-d89b-11ef-8b66-bb8950ad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581794" name="3d5d9b50-d89b-11ef-8b66-bb8950ad67a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17768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73029" name="45cb19c0-d8a0-11ef-82c5-0d037e898ff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411905" name="48ff42b0-d8a0-11ef-9147-cb9624ea2d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526508" name="48ff42b0-d8a0-11ef-9147-cb9624ea2d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576325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594133" name="60b84230-d8a0-11ef-a918-73d25d8960f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353067" name="6508feb0-d8a0-11ef-99ea-6727bdf97b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24307" name="6508feb0-d8a0-11ef-99ea-6727bdf97b5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Alle Räume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2017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167789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129881" name="96c059d0-d8a0-11ef-b4fe-13941c9ccd2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154500" name="9b0e5730-d8a0-11ef-8a6d-01ace1ab29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387062" name="9b0e5730-d8a0-11ef-8a6d-01ace1ab295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458768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82216" name="b0453fb0-d8a0-11ef-8724-e9a3a5fe44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530763" name="b5158c70-d8a0-11ef-8c21-f397ecb90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81636" name="b5158c70-d8a0-11ef-8c21-f397ecb903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2002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85292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63885" name="b70c5690-d8a4-11ef-ae91-a5ad2df98b6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024288" name="bab2a240-d8a4-11ef-9d93-59f283e16a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291124" name="bab2a240-d8a4-11ef-9d93-59f283e16ad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Asbestkarton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374396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445751" name="d411b0a0-d8a4-11ef-8006-f1c16c07821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761352" name="d75235a0-d8a4-11ef-b5d5-09bc35d4a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522619" name="d75235a0-d8a4-11ef-b5d5-09bc35d4a70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927118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033437" name="fa536420-d8a4-11ef-a231-5b39d5edc03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101389" name="fd51b000-d8a4-11ef-be79-c730335d44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80525" name="fd51b000-d8a4-11ef-be79-c730335d44f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 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560819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001164" name="141468a0-d8a5-11ef-bcd7-61ba4887afd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056962" name="1a9635f0-d8a5-11ef-ad1b-992d3f2baa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085395" name="1a9635f0-d8a5-11ef-ad1b-992d3f2baa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439087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08526" name="44178410-d8a5-11ef-99d5-910587a55f5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302052" name="47abce60-d8a5-11ef-a6b7-93a50e7a76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90853" name="47abce60-d8a5-11ef-a6b7-93a50e7a76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 Ort vom Maurer 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551376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36537" name="831b9b50-d8a6-11ef-9ce0-25aba0051f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432220" name="93d36450-d8a6-11ef-996e-d3d1ba6d02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410404" name="93d36450-d8a6-11ef-996e-d3d1ba6d022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